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Dallas Jonathan Andrew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